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32315465" name="01f0cd20-484f-11f0-a9e0-853a280a9f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8468802" name="01f0cd20-484f-11f0-a9e0-853a280a9f6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Wand / 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9442646" name="f769dd30-484c-11f0-8d7a-c753e6a1f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4718290" name="f769dd30-484c-11f0-8d7a-c753e6a1f2d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08687102" name="3c1fe410-484d-11f0-a82c-8d20c487a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24813" name="3c1fe410-484d-11f0-a82c-8d20c487a1d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